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3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冯哲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1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全科201;全科202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中医急症学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(030017—001)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中医（定向）201;中医（定向）202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